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A637C" w14:textId="00B46767" w:rsidR="005F3FC1" w:rsidRDefault="004E0587" w:rsidP="004E0587">
      <w:pPr>
        <w:pStyle w:val="Cytatintensywny"/>
        <w:ind w:left="0"/>
        <w:jc w:val="center"/>
        <w:rPr>
          <w:lang w:val="pl-PL"/>
        </w:rPr>
      </w:pPr>
      <w:r w:rsidRPr="004E0587">
        <w:rPr>
          <w:noProof/>
        </w:rPr>
        <w:drawing>
          <wp:inline distT="0" distB="0" distL="0" distR="0" wp14:anchorId="3CEC2146" wp14:editId="49C55CCF">
            <wp:extent cx="1062378" cy="977900"/>
            <wp:effectExtent l="0" t="0" r="4445" b="0"/>
            <wp:docPr id="19242867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35" cy="98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pl-PL"/>
        </w:rPr>
        <w:br/>
      </w:r>
      <w:r>
        <w:rPr>
          <w:lang w:val="pl-PL"/>
        </w:rPr>
        <w:br/>
      </w:r>
      <w:r w:rsidRPr="00782C9F">
        <w:rPr>
          <w:lang w:val="pl-PL"/>
        </w:rPr>
        <w:t>Potwierdzenie doświadczenia Wykonawcy</w:t>
      </w:r>
    </w:p>
    <w:p w14:paraId="6395F862" w14:textId="77777777" w:rsidR="008230FD" w:rsidRPr="008230FD" w:rsidRDefault="008230FD" w:rsidP="008230FD">
      <w:pPr>
        <w:rPr>
          <w:lang w:val="pl-PL"/>
        </w:rPr>
      </w:pPr>
    </w:p>
    <w:p w14:paraId="7A174883" w14:textId="7CC2C368" w:rsidR="005F3FC1" w:rsidRPr="00782C9F" w:rsidRDefault="00000000">
      <w:pPr>
        <w:rPr>
          <w:lang w:val="pl-PL"/>
        </w:rPr>
      </w:pPr>
      <w:r w:rsidRPr="00782C9F">
        <w:rPr>
          <w:lang w:val="pl-PL"/>
        </w:rPr>
        <w:t xml:space="preserve">Wykaz zrealizowanych szkoleń trenerskich z ostatnich 3 lat (co najmniej 5 projektów szkoleniowych o tematyce trenerskiej, </w:t>
      </w:r>
      <w:r w:rsidR="008230FD" w:rsidRPr="00782C9F">
        <w:rPr>
          <w:lang w:val="pl-PL"/>
        </w:rPr>
        <w:t xml:space="preserve">w </w:t>
      </w:r>
      <w:r w:rsidR="008230FD">
        <w:rPr>
          <w:lang w:val="pl-PL"/>
        </w:rPr>
        <w:t>formule</w:t>
      </w:r>
      <w:r w:rsidR="00782C9F">
        <w:rPr>
          <w:lang w:val="pl-PL"/>
        </w:rPr>
        <w:t xml:space="preserve"> „</w:t>
      </w:r>
      <w:r w:rsidRPr="00782C9F">
        <w:rPr>
          <w:lang w:val="pl-PL"/>
        </w:rPr>
        <w:t xml:space="preserve">Train the </w:t>
      </w:r>
      <w:proofErr w:type="spellStart"/>
      <w:r w:rsidRPr="00782C9F">
        <w:rPr>
          <w:lang w:val="pl-PL"/>
        </w:rPr>
        <w:t>Trainer</w:t>
      </w:r>
      <w:proofErr w:type="spellEnd"/>
      <w:r w:rsidR="00782C9F">
        <w:rPr>
          <w:lang w:val="pl-PL"/>
        </w:rPr>
        <w:t>”</w:t>
      </w:r>
      <w:r w:rsidRPr="00782C9F">
        <w:rPr>
          <w:lang w:val="pl-PL"/>
        </w:rPr>
        <w:t xml:space="preserve"> – </w:t>
      </w:r>
      <w:r w:rsidR="00782C9F">
        <w:rPr>
          <w:lang w:val="pl-PL"/>
        </w:rPr>
        <w:t>szkolenie</w:t>
      </w:r>
      <w:r w:rsidRPr="00782C9F">
        <w:rPr>
          <w:lang w:val="pl-PL"/>
        </w:rPr>
        <w:t xml:space="preserve"> trenera wewnętrznego.</w:t>
      </w:r>
      <w:r w:rsidR="00CD344D">
        <w:rPr>
          <w:lang w:val="pl-PL"/>
        </w:rPr>
        <w:t>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02"/>
        <w:gridCol w:w="1947"/>
        <w:gridCol w:w="1532"/>
        <w:gridCol w:w="1667"/>
        <w:gridCol w:w="1067"/>
        <w:gridCol w:w="1398"/>
        <w:gridCol w:w="1371"/>
        <w:gridCol w:w="1718"/>
        <w:gridCol w:w="1246"/>
      </w:tblGrid>
      <w:tr w:rsidR="005F3FC1" w:rsidRPr="0021382C" w14:paraId="17462B72" w14:textId="77777777" w:rsidTr="008230FD">
        <w:trPr>
          <w:jc w:val="center"/>
        </w:trPr>
        <w:tc>
          <w:tcPr>
            <w:tcW w:w="405" w:type="dxa"/>
          </w:tcPr>
          <w:p w14:paraId="6A45B9D5" w14:textId="77777777" w:rsidR="005F3FC1" w:rsidRDefault="00000000">
            <w:proofErr w:type="spellStart"/>
            <w:r>
              <w:t>Lp</w:t>
            </w:r>
            <w:proofErr w:type="spellEnd"/>
            <w:r>
              <w:t>.</w:t>
            </w:r>
          </w:p>
        </w:tc>
        <w:tc>
          <w:tcPr>
            <w:tcW w:w="1947" w:type="dxa"/>
          </w:tcPr>
          <w:p w14:paraId="0FF6FE1E" w14:textId="77777777" w:rsidR="005F3FC1" w:rsidRDefault="00000000">
            <w:r>
              <w:t xml:space="preserve">Nazwa </w:t>
            </w:r>
            <w:proofErr w:type="spellStart"/>
            <w:r>
              <w:t>szkolenia</w:t>
            </w:r>
            <w:proofErr w:type="spellEnd"/>
            <w:r>
              <w:t xml:space="preserve"> /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szkoleniowy</w:t>
            </w:r>
            <w:proofErr w:type="spellEnd"/>
          </w:p>
        </w:tc>
        <w:tc>
          <w:tcPr>
            <w:tcW w:w="1532" w:type="dxa"/>
          </w:tcPr>
          <w:p w14:paraId="117F814B" w14:textId="77777777" w:rsidR="005F3FC1" w:rsidRDefault="00000000">
            <w:proofErr w:type="spellStart"/>
            <w:r>
              <w:t>Zakres</w:t>
            </w:r>
            <w:proofErr w:type="spellEnd"/>
            <w:r>
              <w:t xml:space="preserve"> </w:t>
            </w:r>
            <w:proofErr w:type="spellStart"/>
            <w:r>
              <w:t>merytoryczny</w:t>
            </w:r>
            <w:proofErr w:type="spellEnd"/>
            <w:r>
              <w:t xml:space="preserve"> / </w:t>
            </w:r>
            <w:proofErr w:type="spellStart"/>
            <w:r>
              <w:t>opis</w:t>
            </w:r>
            <w:proofErr w:type="spellEnd"/>
            <w:r>
              <w:t xml:space="preserve"> </w:t>
            </w:r>
            <w:proofErr w:type="spellStart"/>
            <w:r>
              <w:t>tematyki</w:t>
            </w:r>
            <w:proofErr w:type="spellEnd"/>
          </w:p>
        </w:tc>
        <w:tc>
          <w:tcPr>
            <w:tcW w:w="1667" w:type="dxa"/>
          </w:tcPr>
          <w:p w14:paraId="638FDD28" w14:textId="77777777" w:rsidR="005F3FC1" w:rsidRDefault="00000000">
            <w:r>
              <w:t xml:space="preserve">Nazwa </w:t>
            </w:r>
            <w:proofErr w:type="spellStart"/>
            <w:r>
              <w:t>Zamawiającego</w:t>
            </w:r>
            <w:proofErr w:type="spellEnd"/>
            <w:r>
              <w:t xml:space="preserve"> (</w:t>
            </w:r>
            <w:proofErr w:type="spellStart"/>
            <w:r>
              <w:t>klienta</w:t>
            </w:r>
            <w:proofErr w:type="spellEnd"/>
            <w:r>
              <w:t>)</w:t>
            </w:r>
          </w:p>
        </w:tc>
        <w:tc>
          <w:tcPr>
            <w:tcW w:w="1067" w:type="dxa"/>
          </w:tcPr>
          <w:p w14:paraId="2124293D" w14:textId="77777777" w:rsidR="005F3FC1" w:rsidRDefault="00000000">
            <w:r>
              <w:t xml:space="preserve">Termin </w:t>
            </w:r>
            <w:proofErr w:type="spellStart"/>
            <w:r>
              <w:t>realizacji</w:t>
            </w:r>
            <w:proofErr w:type="spellEnd"/>
            <w:r>
              <w:t xml:space="preserve"> (od–do)</w:t>
            </w:r>
          </w:p>
        </w:tc>
        <w:tc>
          <w:tcPr>
            <w:tcW w:w="1398" w:type="dxa"/>
          </w:tcPr>
          <w:p w14:paraId="034EDD9C" w14:textId="77777777" w:rsidR="005F3FC1" w:rsidRDefault="00000000">
            <w:proofErr w:type="spellStart"/>
            <w:r>
              <w:t>Liczba</w:t>
            </w:r>
            <w:proofErr w:type="spellEnd"/>
            <w:r>
              <w:t xml:space="preserve"> </w:t>
            </w:r>
            <w:proofErr w:type="spellStart"/>
            <w:r>
              <w:t>uczestników</w:t>
            </w:r>
            <w:proofErr w:type="spellEnd"/>
          </w:p>
        </w:tc>
        <w:tc>
          <w:tcPr>
            <w:tcW w:w="1371" w:type="dxa"/>
          </w:tcPr>
          <w:p w14:paraId="039851FD" w14:textId="77777777" w:rsidR="005F3FC1" w:rsidRDefault="00000000">
            <w:r>
              <w:t xml:space="preserve">Rola </w:t>
            </w:r>
            <w:proofErr w:type="spellStart"/>
            <w:r>
              <w:t>Wykonawcy</w:t>
            </w:r>
            <w:proofErr w:type="spellEnd"/>
          </w:p>
        </w:tc>
        <w:tc>
          <w:tcPr>
            <w:tcW w:w="1718" w:type="dxa"/>
          </w:tcPr>
          <w:p w14:paraId="058DFFC1" w14:textId="77777777" w:rsidR="005F3FC1" w:rsidRDefault="00000000">
            <w:r>
              <w:t xml:space="preserve">Dane </w:t>
            </w:r>
            <w:proofErr w:type="spellStart"/>
            <w:r>
              <w:t>kontaktowe</w:t>
            </w:r>
            <w:proofErr w:type="spellEnd"/>
            <w:r>
              <w:t xml:space="preserve"> </w:t>
            </w:r>
            <w:proofErr w:type="spellStart"/>
            <w:r>
              <w:t>osoby</w:t>
            </w:r>
            <w:proofErr w:type="spellEnd"/>
            <w:r>
              <w:t xml:space="preserve"> </w:t>
            </w:r>
            <w:proofErr w:type="spellStart"/>
            <w:r>
              <w:t>potwierdzającej</w:t>
            </w:r>
            <w:proofErr w:type="spellEnd"/>
          </w:p>
        </w:tc>
        <w:tc>
          <w:tcPr>
            <w:tcW w:w="1246" w:type="dxa"/>
          </w:tcPr>
          <w:p w14:paraId="339932FF" w14:textId="79C76BEF" w:rsidR="005F3FC1" w:rsidRPr="00782C9F" w:rsidRDefault="00000000">
            <w:pPr>
              <w:rPr>
                <w:lang w:val="pl-PL"/>
              </w:rPr>
            </w:pPr>
            <w:r w:rsidRPr="00782C9F">
              <w:rPr>
                <w:lang w:val="pl-PL"/>
              </w:rPr>
              <w:t xml:space="preserve">Informacja o załączeniu referencji </w:t>
            </w:r>
          </w:p>
        </w:tc>
      </w:tr>
      <w:tr w:rsidR="005F3FC1" w:rsidRPr="008230FD" w14:paraId="781D2063" w14:textId="77777777" w:rsidTr="008230FD">
        <w:trPr>
          <w:jc w:val="center"/>
        </w:trPr>
        <w:tc>
          <w:tcPr>
            <w:tcW w:w="405" w:type="dxa"/>
          </w:tcPr>
          <w:p w14:paraId="79FD79F2" w14:textId="142384D0" w:rsidR="005F3FC1" w:rsidRPr="00782C9F" w:rsidRDefault="008230FD">
            <w:pPr>
              <w:rPr>
                <w:lang w:val="pl-PL"/>
              </w:rPr>
            </w:pPr>
            <w:r>
              <w:rPr>
                <w:lang w:val="pl-PL"/>
              </w:rPr>
              <w:t>1.</w:t>
            </w:r>
          </w:p>
        </w:tc>
        <w:tc>
          <w:tcPr>
            <w:tcW w:w="1947" w:type="dxa"/>
          </w:tcPr>
          <w:p w14:paraId="0C3C2856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532" w:type="dxa"/>
          </w:tcPr>
          <w:p w14:paraId="7AE4229C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667" w:type="dxa"/>
          </w:tcPr>
          <w:p w14:paraId="1D10C3CB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067" w:type="dxa"/>
          </w:tcPr>
          <w:p w14:paraId="273405CF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398" w:type="dxa"/>
          </w:tcPr>
          <w:p w14:paraId="11CF9F7B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371" w:type="dxa"/>
          </w:tcPr>
          <w:p w14:paraId="6525FDE2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718" w:type="dxa"/>
          </w:tcPr>
          <w:p w14:paraId="7D89BCE3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246" w:type="dxa"/>
          </w:tcPr>
          <w:p w14:paraId="28203EFC" w14:textId="77777777" w:rsidR="005F3FC1" w:rsidRPr="00782C9F" w:rsidRDefault="005F3FC1">
            <w:pPr>
              <w:rPr>
                <w:lang w:val="pl-PL"/>
              </w:rPr>
            </w:pPr>
          </w:p>
        </w:tc>
      </w:tr>
      <w:tr w:rsidR="005F3FC1" w:rsidRPr="008230FD" w14:paraId="21A9AACC" w14:textId="77777777" w:rsidTr="008230FD">
        <w:trPr>
          <w:jc w:val="center"/>
        </w:trPr>
        <w:tc>
          <w:tcPr>
            <w:tcW w:w="405" w:type="dxa"/>
          </w:tcPr>
          <w:p w14:paraId="107063D0" w14:textId="0221304A" w:rsidR="005F3FC1" w:rsidRPr="00782C9F" w:rsidRDefault="008230FD">
            <w:pPr>
              <w:rPr>
                <w:lang w:val="pl-PL"/>
              </w:rPr>
            </w:pPr>
            <w:r>
              <w:rPr>
                <w:lang w:val="pl-PL"/>
              </w:rPr>
              <w:t>2,</w:t>
            </w:r>
          </w:p>
        </w:tc>
        <w:tc>
          <w:tcPr>
            <w:tcW w:w="1947" w:type="dxa"/>
          </w:tcPr>
          <w:p w14:paraId="42B1E121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532" w:type="dxa"/>
          </w:tcPr>
          <w:p w14:paraId="3D167C2A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667" w:type="dxa"/>
          </w:tcPr>
          <w:p w14:paraId="22A6348C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067" w:type="dxa"/>
          </w:tcPr>
          <w:p w14:paraId="5D3A97CE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398" w:type="dxa"/>
          </w:tcPr>
          <w:p w14:paraId="2BDE957A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371" w:type="dxa"/>
          </w:tcPr>
          <w:p w14:paraId="1519226B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718" w:type="dxa"/>
          </w:tcPr>
          <w:p w14:paraId="004A2616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246" w:type="dxa"/>
          </w:tcPr>
          <w:p w14:paraId="37A3CAD9" w14:textId="77777777" w:rsidR="005F3FC1" w:rsidRPr="00782C9F" w:rsidRDefault="005F3FC1">
            <w:pPr>
              <w:rPr>
                <w:lang w:val="pl-PL"/>
              </w:rPr>
            </w:pPr>
          </w:p>
        </w:tc>
      </w:tr>
      <w:tr w:rsidR="005F3FC1" w:rsidRPr="008230FD" w14:paraId="0C3B232C" w14:textId="77777777" w:rsidTr="008230FD">
        <w:trPr>
          <w:jc w:val="center"/>
        </w:trPr>
        <w:tc>
          <w:tcPr>
            <w:tcW w:w="405" w:type="dxa"/>
          </w:tcPr>
          <w:p w14:paraId="050A0C4F" w14:textId="791C975E" w:rsidR="005F3FC1" w:rsidRPr="00782C9F" w:rsidRDefault="008230FD">
            <w:pPr>
              <w:rPr>
                <w:lang w:val="pl-PL"/>
              </w:rPr>
            </w:pPr>
            <w:r>
              <w:rPr>
                <w:lang w:val="pl-PL"/>
              </w:rPr>
              <w:t>3.</w:t>
            </w:r>
          </w:p>
        </w:tc>
        <w:tc>
          <w:tcPr>
            <w:tcW w:w="1947" w:type="dxa"/>
          </w:tcPr>
          <w:p w14:paraId="6D86EF04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532" w:type="dxa"/>
          </w:tcPr>
          <w:p w14:paraId="6C8C4EC2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667" w:type="dxa"/>
          </w:tcPr>
          <w:p w14:paraId="5DB64E4D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067" w:type="dxa"/>
          </w:tcPr>
          <w:p w14:paraId="35E6DA7B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398" w:type="dxa"/>
          </w:tcPr>
          <w:p w14:paraId="745879D8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371" w:type="dxa"/>
          </w:tcPr>
          <w:p w14:paraId="01475985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718" w:type="dxa"/>
          </w:tcPr>
          <w:p w14:paraId="2941F525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246" w:type="dxa"/>
          </w:tcPr>
          <w:p w14:paraId="62665E43" w14:textId="77777777" w:rsidR="005F3FC1" w:rsidRPr="00782C9F" w:rsidRDefault="005F3FC1">
            <w:pPr>
              <w:rPr>
                <w:lang w:val="pl-PL"/>
              </w:rPr>
            </w:pPr>
          </w:p>
        </w:tc>
      </w:tr>
      <w:tr w:rsidR="005F3FC1" w:rsidRPr="008230FD" w14:paraId="38F5E958" w14:textId="77777777" w:rsidTr="008230FD">
        <w:trPr>
          <w:jc w:val="center"/>
        </w:trPr>
        <w:tc>
          <w:tcPr>
            <w:tcW w:w="405" w:type="dxa"/>
          </w:tcPr>
          <w:p w14:paraId="53C0FD4A" w14:textId="527F59C2" w:rsidR="005F3FC1" w:rsidRPr="00782C9F" w:rsidRDefault="008230FD">
            <w:pPr>
              <w:rPr>
                <w:lang w:val="pl-PL"/>
              </w:rPr>
            </w:pPr>
            <w:r>
              <w:rPr>
                <w:lang w:val="pl-PL"/>
              </w:rPr>
              <w:t>4.</w:t>
            </w:r>
          </w:p>
        </w:tc>
        <w:tc>
          <w:tcPr>
            <w:tcW w:w="1947" w:type="dxa"/>
          </w:tcPr>
          <w:p w14:paraId="2DC1E377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532" w:type="dxa"/>
          </w:tcPr>
          <w:p w14:paraId="02400F12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667" w:type="dxa"/>
          </w:tcPr>
          <w:p w14:paraId="6E8ED9E9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067" w:type="dxa"/>
          </w:tcPr>
          <w:p w14:paraId="794ABE92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398" w:type="dxa"/>
          </w:tcPr>
          <w:p w14:paraId="437DF2C8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371" w:type="dxa"/>
          </w:tcPr>
          <w:p w14:paraId="51D7B35A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718" w:type="dxa"/>
          </w:tcPr>
          <w:p w14:paraId="5B087596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246" w:type="dxa"/>
          </w:tcPr>
          <w:p w14:paraId="6E93D8ED" w14:textId="77777777" w:rsidR="005F3FC1" w:rsidRPr="00782C9F" w:rsidRDefault="005F3FC1">
            <w:pPr>
              <w:rPr>
                <w:lang w:val="pl-PL"/>
              </w:rPr>
            </w:pPr>
          </w:p>
        </w:tc>
      </w:tr>
      <w:tr w:rsidR="005F3FC1" w:rsidRPr="008230FD" w14:paraId="15CA3FF9" w14:textId="77777777" w:rsidTr="008230FD">
        <w:trPr>
          <w:jc w:val="center"/>
        </w:trPr>
        <w:tc>
          <w:tcPr>
            <w:tcW w:w="405" w:type="dxa"/>
          </w:tcPr>
          <w:p w14:paraId="4D05A883" w14:textId="6563A2B5" w:rsidR="005F3FC1" w:rsidRPr="00782C9F" w:rsidRDefault="008230FD">
            <w:pPr>
              <w:rPr>
                <w:lang w:val="pl-PL"/>
              </w:rPr>
            </w:pPr>
            <w:r>
              <w:rPr>
                <w:lang w:val="pl-PL"/>
              </w:rPr>
              <w:t>5.</w:t>
            </w:r>
          </w:p>
        </w:tc>
        <w:tc>
          <w:tcPr>
            <w:tcW w:w="1947" w:type="dxa"/>
          </w:tcPr>
          <w:p w14:paraId="6D1E97BB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532" w:type="dxa"/>
          </w:tcPr>
          <w:p w14:paraId="49AFE196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667" w:type="dxa"/>
          </w:tcPr>
          <w:p w14:paraId="7B6E0CAF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067" w:type="dxa"/>
          </w:tcPr>
          <w:p w14:paraId="47E98392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398" w:type="dxa"/>
          </w:tcPr>
          <w:p w14:paraId="64694464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371" w:type="dxa"/>
          </w:tcPr>
          <w:p w14:paraId="35718DB1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718" w:type="dxa"/>
          </w:tcPr>
          <w:p w14:paraId="60557F37" w14:textId="77777777" w:rsidR="005F3FC1" w:rsidRPr="00782C9F" w:rsidRDefault="005F3FC1">
            <w:pPr>
              <w:rPr>
                <w:lang w:val="pl-PL"/>
              </w:rPr>
            </w:pPr>
          </w:p>
        </w:tc>
        <w:tc>
          <w:tcPr>
            <w:tcW w:w="1246" w:type="dxa"/>
          </w:tcPr>
          <w:p w14:paraId="4AFE387F" w14:textId="77777777" w:rsidR="005F3FC1" w:rsidRPr="00782C9F" w:rsidRDefault="005F3FC1">
            <w:pPr>
              <w:rPr>
                <w:lang w:val="pl-PL"/>
              </w:rPr>
            </w:pPr>
          </w:p>
        </w:tc>
      </w:tr>
    </w:tbl>
    <w:p w14:paraId="0B04F326" w14:textId="77777777" w:rsidR="005F3FC1" w:rsidRPr="00782C9F" w:rsidRDefault="005F3FC1">
      <w:pPr>
        <w:rPr>
          <w:lang w:val="pl-PL"/>
        </w:rPr>
      </w:pPr>
    </w:p>
    <w:p w14:paraId="57F0BB6A" w14:textId="77777777" w:rsidR="005F3FC1" w:rsidRDefault="00000000">
      <w:pPr>
        <w:rPr>
          <w:lang w:val="pl-PL"/>
        </w:rPr>
      </w:pPr>
      <w:r w:rsidRPr="00782C9F">
        <w:rPr>
          <w:lang w:val="pl-PL"/>
        </w:rPr>
        <w:t>Oświadczam, że powyższe informacje są zgodne z prawdą, a wskazane szkolenia zostały wykonane należycie. Do każdego zadania załączono referencje potwierdzające prawidłową realizację usługi.</w:t>
      </w:r>
    </w:p>
    <w:p w14:paraId="70A3F22E" w14:textId="77777777" w:rsidR="008230FD" w:rsidRDefault="008230FD">
      <w:pPr>
        <w:rPr>
          <w:lang w:val="pl-PL"/>
        </w:rPr>
      </w:pPr>
    </w:p>
    <w:p w14:paraId="6B5A5322" w14:textId="77777777" w:rsidR="008230FD" w:rsidRPr="00782C9F" w:rsidRDefault="008230FD">
      <w:pPr>
        <w:rPr>
          <w:lang w:val="pl-PL"/>
        </w:rPr>
      </w:pPr>
    </w:p>
    <w:p w14:paraId="4952BDB4" w14:textId="77777777" w:rsidR="005F3FC1" w:rsidRPr="00782C9F" w:rsidRDefault="00000000">
      <w:pPr>
        <w:rPr>
          <w:lang w:val="pl-PL"/>
        </w:rPr>
      </w:pPr>
      <w:r w:rsidRPr="00782C9F">
        <w:rPr>
          <w:lang w:val="pl-PL"/>
        </w:rPr>
        <w:t>Data, podpis i pieczęć Wykonawcy: ..............................................................</w:t>
      </w:r>
    </w:p>
    <w:sectPr w:rsidR="005F3FC1" w:rsidRPr="00782C9F" w:rsidSect="004E0587">
      <w:headerReference w:type="default" r:id="rId9"/>
      <w:pgSz w:w="15840" w:h="12240" w:orient="landscape"/>
      <w:pgMar w:top="142" w:right="1440" w:bottom="180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09B16" w14:textId="77777777" w:rsidR="001B4030" w:rsidRDefault="001B4030" w:rsidP="008230FD">
      <w:pPr>
        <w:spacing w:after="0" w:line="240" w:lineRule="auto"/>
      </w:pPr>
      <w:r>
        <w:separator/>
      </w:r>
    </w:p>
  </w:endnote>
  <w:endnote w:type="continuationSeparator" w:id="0">
    <w:p w14:paraId="5A8C5A88" w14:textId="77777777" w:rsidR="001B4030" w:rsidRDefault="001B4030" w:rsidP="00823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414B3" w14:textId="77777777" w:rsidR="001B4030" w:rsidRDefault="001B4030" w:rsidP="008230FD">
      <w:pPr>
        <w:spacing w:after="0" w:line="240" w:lineRule="auto"/>
      </w:pPr>
      <w:r>
        <w:separator/>
      </w:r>
    </w:p>
  </w:footnote>
  <w:footnote w:type="continuationSeparator" w:id="0">
    <w:p w14:paraId="35B55F35" w14:textId="77777777" w:rsidR="001B4030" w:rsidRDefault="001B4030" w:rsidP="00823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B8AC" w14:textId="59F23455" w:rsidR="004E0587" w:rsidRDefault="004E0587" w:rsidP="004E058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27619473">
    <w:abstractNumId w:val="8"/>
  </w:num>
  <w:num w:numId="2" w16cid:durableId="142936124">
    <w:abstractNumId w:val="6"/>
  </w:num>
  <w:num w:numId="3" w16cid:durableId="15467598">
    <w:abstractNumId w:val="5"/>
  </w:num>
  <w:num w:numId="4" w16cid:durableId="1852137386">
    <w:abstractNumId w:val="4"/>
  </w:num>
  <w:num w:numId="5" w16cid:durableId="592323766">
    <w:abstractNumId w:val="7"/>
  </w:num>
  <w:num w:numId="6" w16cid:durableId="2111586245">
    <w:abstractNumId w:val="3"/>
  </w:num>
  <w:num w:numId="7" w16cid:durableId="1075737537">
    <w:abstractNumId w:val="2"/>
  </w:num>
  <w:num w:numId="8" w16cid:durableId="1430007142">
    <w:abstractNumId w:val="1"/>
  </w:num>
  <w:num w:numId="9" w16cid:durableId="678509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5B67"/>
    <w:rsid w:val="001B4030"/>
    <w:rsid w:val="0021382C"/>
    <w:rsid w:val="0029639D"/>
    <w:rsid w:val="002C5073"/>
    <w:rsid w:val="00326F90"/>
    <w:rsid w:val="00336108"/>
    <w:rsid w:val="003526D4"/>
    <w:rsid w:val="004E0587"/>
    <w:rsid w:val="00535247"/>
    <w:rsid w:val="005F3FC1"/>
    <w:rsid w:val="00660CD3"/>
    <w:rsid w:val="00782C9F"/>
    <w:rsid w:val="008230FD"/>
    <w:rsid w:val="00A90763"/>
    <w:rsid w:val="00AA1D8D"/>
    <w:rsid w:val="00B47730"/>
    <w:rsid w:val="00CB0664"/>
    <w:rsid w:val="00CD344D"/>
    <w:rsid w:val="00D94922"/>
    <w:rsid w:val="00EC4BD7"/>
    <w:rsid w:val="00FC693F"/>
    <w:rsid w:val="00FF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511EC4"/>
  <w14:defaultImageDpi w14:val="300"/>
  <w15:docId w15:val="{78858766-E0A6-4890-93E6-DE11530D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Czerwińska-Stępień Katarzyna (ANW)</cp:lastModifiedBy>
  <cp:revision>3</cp:revision>
  <dcterms:created xsi:type="dcterms:W3CDTF">2026-02-20T10:37:00Z</dcterms:created>
  <dcterms:modified xsi:type="dcterms:W3CDTF">2026-02-25T12:26:00Z</dcterms:modified>
  <cp:category/>
</cp:coreProperties>
</file>